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A6608">
      <w:pPr>
        <w:pStyle w:val="3"/>
      </w:pPr>
      <w:r>
        <w:t>速卖通插件安装教程（Chrome / Edge）</w:t>
      </w:r>
    </w:p>
    <w:p w14:paraId="0622DFF2">
      <w:r>
        <w:t>适用浏览器：Chrome / Edge</w:t>
      </w:r>
      <w:r>
        <w:br w:type="textWrapping"/>
      </w:r>
      <w:r>
        <w:t>安装时间：约 1 分钟</w:t>
      </w:r>
      <w:r>
        <w:br w:type="textWrapping"/>
      </w:r>
      <w:r>
        <w:br w:type="textWrapping"/>
      </w:r>
    </w:p>
    <w:p w14:paraId="47663BF8">
      <w:pPr>
        <w:pStyle w:val="4"/>
      </w:pPr>
      <w:r>
        <w:t>步骤一：打开扩展管理页面</w:t>
      </w:r>
    </w:p>
    <w:p w14:paraId="426BB8F6">
      <w:r>
        <w:t>在浏览器地址栏输入以下地址并回车：</w:t>
      </w:r>
      <w:r>
        <w:br w:type="textWrapping"/>
      </w:r>
      <w:r>
        <w:t>Chrome 浏览器：chrome://extensions/</w:t>
      </w:r>
      <w:r>
        <w:br w:type="textWrapping"/>
      </w:r>
      <w:r>
        <w:t>Edge 浏览器：edge://extensions/</w:t>
      </w:r>
    </w:p>
    <w:p w14:paraId="342F8551">
      <w:pPr>
        <w:pStyle w:val="4"/>
      </w:pPr>
      <w:r>
        <w:t>步骤二：开启开发者模式</w:t>
      </w:r>
    </w:p>
    <w:p w14:paraId="3AD72697">
      <w:r>
        <w:t>进入扩展页面后，打开【开发者模式】开关：</w:t>
      </w:r>
      <w:r>
        <w:br w:type="textWrapping"/>
      </w:r>
      <w:r>
        <w:t>Chrome：右上角</w:t>
      </w:r>
      <w:r>
        <w:br w:type="textWrapping"/>
      </w:r>
      <w:r>
        <w:t>Edge：左下角或右侧</w:t>
      </w:r>
    </w:p>
    <w:p w14:paraId="1082B004">
      <w:pPr>
        <w:pStyle w:val="4"/>
      </w:pPr>
      <w:r>
        <w:t>步骤三：加载插件</w:t>
      </w:r>
    </w:p>
    <w:p w14:paraId="0692494E">
      <w:r>
        <w:t>根据你拿到的插件形式进行安装：</w:t>
      </w:r>
      <w:r>
        <w:br w:type="textWrapping"/>
      </w:r>
      <w:r>
        <w:t>1）文件夹形式：点击【加载已解压的扩展程序】，选择插件文件夹</w:t>
      </w:r>
      <w:r>
        <w:br w:type="textWrapping"/>
      </w:r>
      <w:r>
        <w:t>2）crx 文件形式：将 .crx 文件直接拖入扩展页面</w:t>
      </w:r>
    </w:p>
    <w:p w14:paraId="58103B23">
      <w:pPr>
        <w:pStyle w:val="4"/>
      </w:pPr>
      <w:r>
        <w:t>步骤四：确认安装成功</w:t>
      </w:r>
    </w:p>
    <w:p w14:paraId="4056BF3A">
      <w:r>
        <w:t>浏览器右上角出现插件图标，说明插件已成功安装</w:t>
      </w:r>
    </w:p>
    <w:p w14:paraId="2B8D4C2E">
      <w:pPr>
        <w:pStyle w:val="4"/>
      </w:pPr>
      <w:r>
        <w:t>步骤五：打开速卖通开始使用</w:t>
      </w:r>
    </w:p>
    <w:p w14:paraId="5339338E">
      <w:r>
        <w:t>刷新速卖通页面，进入商品编辑页面即可使用插件功能</w:t>
      </w:r>
    </w:p>
    <w:p w14:paraId="000A6340"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486400" cy="2957830"/>
            <wp:effectExtent l="0" t="0" r="0" b="13970"/>
            <wp:docPr id="1" name="图片 1" descr="21263e1b132771915cf0aaa1ba8674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1263e1b132771915cf0aaa1ba86745a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957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486400" cy="2969260"/>
            <wp:effectExtent l="0" t="0" r="0" b="2540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969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486400" cy="2969260"/>
            <wp:effectExtent l="0" t="0" r="0" b="254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969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auto"/>
    <w:pitch w:val="default"/>
    <w:sig w:usb0="00000000" w:usb1="00000000" w:usb2="00000000" w:usb3="00000000" w:csb0="0000019F" w:csb1="00000000"/>
  </w:font>
  <w:font w:name="ＭＳ 明朝">
    <w:altName w:val="Hiragino San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Hiragino San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ゴシック">
    <w:altName w:val="Hiragino Sans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Courier">
    <w:altName w:val="苹方-简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Hiragino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iragino Sans">
    <w:panose1 w:val="020B0500000000000000"/>
    <w:charset w:val="80"/>
    <w:family w:val="auto"/>
    <w:pitch w:val="default"/>
    <w:sig w:usb0="E00002FF" w:usb1="7AE7FFFF" w:usb2="00000012" w:usb3="00000000" w:csb0="0002000D" w:csb1="00000000"/>
  </w:font>
  <w:font w:name="ＭＳ ゴシック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52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6BFB4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4</TotalTime>
  <ScaleCrop>false</ScaleCrop>
  <LinksUpToDate>false</LinksUpToDate>
  <CharactersWithSpaces>0</CharactersWithSpaces>
  <Application>WPS Office_6.10.1.8873_F1E327BC-269C-435d-A152-05C5408002CA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2013-12-24T07:15:00Z</dcterms:created>
  <dc:creator>python-docx</dc:creator>
  <dc:description>generated by python-docx</dc:description>
  <cp:lastModifiedBy>~   Miss you</cp:lastModifiedBy>
  <dcterms:modified xsi:type="dcterms:W3CDTF">2026-01-06T14:22:58Z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ICV">
    <vt:lpwstr>ED26980EF9FBD39E42AA5C69078A85AA_42</vt:lpwstr>
  </property>
</Properties>
</file>